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9CEC2B" w14:textId="77777777" w:rsidR="00567AEF" w:rsidRPr="00B174FE" w:rsidRDefault="00000000">
      <w:pPr>
        <w:pStyle w:val="Podtytu"/>
        <w:spacing w:before="7" w:after="2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B174FE">
        <w:rPr>
          <w:rFonts w:ascii="Times New Roman" w:eastAsia="Times New Roman" w:hAnsi="Times New Roman" w:cs="Times New Roman"/>
          <w:b/>
          <w:color w:val="5F6B7A"/>
          <w:sz w:val="16"/>
          <w:szCs w:val="16"/>
        </w:rPr>
        <w:t>PROGRAM „WARTO BYĆ PRZEDSIĘBIORSTWEM SPOŁECZNYM!” 2026–2028  |  EDYCJA 2026</w:t>
      </w:r>
    </w:p>
    <w:p w14:paraId="0F1CF747" w14:textId="77777777" w:rsidR="00567AEF" w:rsidRPr="00B174FE" w:rsidRDefault="00000000">
      <w:pPr>
        <w:pStyle w:val="Tytu"/>
        <w:spacing w:after="2"/>
        <w:jc w:val="center"/>
        <w:rPr>
          <w:rFonts w:ascii="Times New Roman" w:hAnsi="Times New Roman" w:cs="Times New Roman"/>
          <w:sz w:val="16"/>
          <w:szCs w:val="16"/>
        </w:rPr>
      </w:pPr>
      <w:r w:rsidRPr="00B174FE">
        <w:rPr>
          <w:rFonts w:ascii="Times New Roman" w:eastAsia="Times New Roman" w:hAnsi="Times New Roman" w:cs="Times New Roman"/>
          <w:b/>
          <w:color w:val="063B78"/>
          <w:sz w:val="16"/>
          <w:szCs w:val="16"/>
        </w:rPr>
        <w:t>FORMULARZ OFERTY</w:t>
      </w:r>
    </w:p>
    <w:p w14:paraId="65472779" w14:textId="128D0C26" w:rsidR="00567AEF" w:rsidRPr="00B174FE" w:rsidRDefault="00000000">
      <w:pPr>
        <w:pStyle w:val="Podtytu"/>
        <w:spacing w:after="42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B174FE">
        <w:rPr>
          <w:rFonts w:ascii="Times New Roman" w:eastAsia="Times New Roman" w:hAnsi="Times New Roman" w:cs="Times New Roman"/>
          <w:b/>
          <w:color w:val="1674BE"/>
          <w:sz w:val="16"/>
          <w:szCs w:val="16"/>
        </w:rPr>
        <w:t xml:space="preserve">do </w:t>
      </w:r>
      <w:proofErr w:type="spellStart"/>
      <w:r w:rsidRPr="00B174FE">
        <w:rPr>
          <w:rFonts w:ascii="Times New Roman" w:eastAsia="Times New Roman" w:hAnsi="Times New Roman" w:cs="Times New Roman"/>
          <w:b/>
          <w:color w:val="1674BE"/>
          <w:sz w:val="16"/>
          <w:szCs w:val="16"/>
        </w:rPr>
        <w:t>zapytania</w:t>
      </w:r>
      <w:proofErr w:type="spellEnd"/>
      <w:r w:rsidRPr="00B174FE">
        <w:rPr>
          <w:rFonts w:ascii="Times New Roman" w:eastAsia="Times New Roman" w:hAnsi="Times New Roman" w:cs="Times New Roman"/>
          <w:b/>
          <w:color w:val="1674BE"/>
          <w:sz w:val="16"/>
          <w:szCs w:val="16"/>
        </w:rPr>
        <w:t xml:space="preserve"> </w:t>
      </w:r>
      <w:proofErr w:type="spellStart"/>
      <w:r w:rsidRPr="00B174FE">
        <w:rPr>
          <w:rFonts w:ascii="Times New Roman" w:eastAsia="Times New Roman" w:hAnsi="Times New Roman" w:cs="Times New Roman"/>
          <w:b/>
          <w:color w:val="1674BE"/>
          <w:sz w:val="16"/>
          <w:szCs w:val="16"/>
        </w:rPr>
        <w:t>ofertowego</w:t>
      </w:r>
      <w:proofErr w:type="spellEnd"/>
      <w:r w:rsidRPr="00B174FE">
        <w:rPr>
          <w:rFonts w:ascii="Times New Roman" w:eastAsia="Times New Roman" w:hAnsi="Times New Roman" w:cs="Times New Roman"/>
          <w:b/>
          <w:color w:val="1674BE"/>
          <w:sz w:val="16"/>
          <w:szCs w:val="16"/>
        </w:rPr>
        <w:t xml:space="preserve"> nr </w:t>
      </w:r>
      <w:r w:rsidR="00B17313">
        <w:rPr>
          <w:rFonts w:ascii="Times New Roman" w:eastAsia="Times New Roman" w:hAnsi="Times New Roman" w:cs="Times New Roman"/>
          <w:b/>
          <w:color w:val="1674BE"/>
          <w:sz w:val="16"/>
          <w:szCs w:val="16"/>
        </w:rPr>
        <w:t xml:space="preserve">1 </w:t>
      </w:r>
      <w:r w:rsidRPr="00B174FE">
        <w:rPr>
          <w:rFonts w:ascii="Times New Roman" w:eastAsia="Times New Roman" w:hAnsi="Times New Roman" w:cs="Times New Roman"/>
          <w:b/>
          <w:color w:val="1674BE"/>
          <w:sz w:val="16"/>
          <w:szCs w:val="16"/>
        </w:rPr>
        <w:t xml:space="preserve">/WBS/2026  |  </w:t>
      </w:r>
      <w:proofErr w:type="spellStart"/>
      <w:r w:rsidRPr="00B174FE">
        <w:rPr>
          <w:rFonts w:ascii="Times New Roman" w:eastAsia="Times New Roman" w:hAnsi="Times New Roman" w:cs="Times New Roman"/>
          <w:b/>
          <w:color w:val="1674BE"/>
          <w:sz w:val="16"/>
          <w:szCs w:val="16"/>
        </w:rPr>
        <w:t>komplet</w:t>
      </w:r>
      <w:proofErr w:type="spellEnd"/>
      <w:r w:rsidRPr="00B174FE">
        <w:rPr>
          <w:rFonts w:ascii="Times New Roman" w:eastAsia="Times New Roman" w:hAnsi="Times New Roman" w:cs="Times New Roman"/>
          <w:b/>
          <w:color w:val="1674BE"/>
          <w:sz w:val="16"/>
          <w:szCs w:val="16"/>
        </w:rPr>
        <w:t xml:space="preserve"> </w:t>
      </w:r>
      <w:proofErr w:type="spellStart"/>
      <w:r w:rsidRPr="00B174FE">
        <w:rPr>
          <w:rFonts w:ascii="Times New Roman" w:eastAsia="Times New Roman" w:hAnsi="Times New Roman" w:cs="Times New Roman"/>
          <w:b/>
          <w:color w:val="1674BE"/>
          <w:sz w:val="16"/>
          <w:szCs w:val="16"/>
        </w:rPr>
        <w:t>mobilnego</w:t>
      </w:r>
      <w:proofErr w:type="spellEnd"/>
      <w:r w:rsidRPr="00B174FE">
        <w:rPr>
          <w:rFonts w:ascii="Times New Roman" w:eastAsia="Times New Roman" w:hAnsi="Times New Roman" w:cs="Times New Roman"/>
          <w:b/>
          <w:color w:val="1674BE"/>
          <w:sz w:val="16"/>
          <w:szCs w:val="16"/>
        </w:rPr>
        <w:t xml:space="preserve"> </w:t>
      </w:r>
      <w:proofErr w:type="spellStart"/>
      <w:r w:rsidRPr="00B174FE">
        <w:rPr>
          <w:rFonts w:ascii="Times New Roman" w:eastAsia="Times New Roman" w:hAnsi="Times New Roman" w:cs="Times New Roman"/>
          <w:b/>
          <w:color w:val="1674BE"/>
          <w:sz w:val="16"/>
          <w:szCs w:val="16"/>
        </w:rPr>
        <w:t>wyposażenia</w:t>
      </w:r>
      <w:proofErr w:type="spellEnd"/>
      <w:r w:rsidRPr="00B174FE">
        <w:rPr>
          <w:rFonts w:ascii="Times New Roman" w:eastAsia="Times New Roman" w:hAnsi="Times New Roman" w:cs="Times New Roman"/>
          <w:b/>
          <w:color w:val="1674BE"/>
          <w:sz w:val="16"/>
          <w:szCs w:val="16"/>
        </w:rPr>
        <w:t xml:space="preserve"> I.6</w:t>
      </w:r>
    </w:p>
    <w:tbl>
      <w:tblPr>
        <w:tblStyle w:val="Tabela-Siatka"/>
        <w:tblW w:w="5000" w:type="pct"/>
        <w:tblBorders>
          <w:top w:val="single" w:sz="5" w:space="0" w:color="A9BBCB"/>
          <w:left w:val="single" w:sz="5" w:space="0" w:color="A9BBCB"/>
          <w:bottom w:val="single" w:sz="5" w:space="0" w:color="A9BBCB"/>
          <w:right w:val="single" w:sz="5" w:space="0" w:color="A9BBCB"/>
          <w:insideH w:val="single" w:sz="5" w:space="0" w:color="A9BBCB"/>
          <w:insideV w:val="single" w:sz="5" w:space="0" w:color="A9BBCB"/>
        </w:tblBorders>
        <w:tblLayout w:type="fixed"/>
        <w:tblLook w:val="04A0" w:firstRow="1" w:lastRow="0" w:firstColumn="1" w:lastColumn="0" w:noHBand="0" w:noVBand="1"/>
      </w:tblPr>
      <w:tblGrid>
        <w:gridCol w:w="2612"/>
        <w:gridCol w:w="8186"/>
      </w:tblGrid>
      <w:tr w:rsidR="00567AEF" w:rsidRPr="00B174FE" w14:paraId="47122855" w14:textId="77777777" w:rsidTr="00B174FE">
        <w:trPr>
          <w:cantSplit/>
        </w:trPr>
        <w:tc>
          <w:tcPr>
            <w:tcW w:w="2250" w:type="dxa"/>
            <w:shd w:val="clear" w:color="auto" w:fill="EAF3F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75C22E23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Wykonawca</w:t>
            </w:r>
          </w:p>
        </w:tc>
        <w:tc>
          <w:tcPr>
            <w:tcW w:w="7050" w:type="dx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3570E51C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sz w:val="16"/>
                <w:szCs w:val="16"/>
              </w:rPr>
              <w:t>[pełna nazwa / imię i nazwisko]</w:t>
            </w:r>
          </w:p>
        </w:tc>
      </w:tr>
      <w:tr w:rsidR="00567AEF" w:rsidRPr="00B174FE" w14:paraId="58654CB2" w14:textId="77777777" w:rsidTr="00B174FE">
        <w:trPr>
          <w:cantSplit/>
        </w:trPr>
        <w:tc>
          <w:tcPr>
            <w:tcW w:w="2250" w:type="dxa"/>
            <w:shd w:val="clear" w:color="auto" w:fill="EAF3F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1EA21175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Adres / identyfikacja</w:t>
            </w:r>
          </w:p>
        </w:tc>
        <w:tc>
          <w:tcPr>
            <w:tcW w:w="7050" w:type="dx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4A848168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sz w:val="16"/>
                <w:szCs w:val="16"/>
              </w:rPr>
              <w:t>[adres; NIP; KRS / CEIDG / właściwy identyfikator]</w:t>
            </w:r>
          </w:p>
        </w:tc>
      </w:tr>
      <w:tr w:rsidR="00567AEF" w:rsidRPr="00B174FE" w14:paraId="525D42E8" w14:textId="77777777" w:rsidTr="00B174FE">
        <w:trPr>
          <w:cantSplit/>
        </w:trPr>
        <w:tc>
          <w:tcPr>
            <w:tcW w:w="2250" w:type="dxa"/>
            <w:shd w:val="clear" w:color="auto" w:fill="EAF3F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413C214E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Kontakt</w:t>
            </w:r>
          </w:p>
        </w:tc>
        <w:tc>
          <w:tcPr>
            <w:tcW w:w="7050" w:type="dx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3AD6829B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sz w:val="16"/>
                <w:szCs w:val="16"/>
              </w:rPr>
              <w:t>[osoba do kontaktu; e-mail; telefon]</w:t>
            </w:r>
          </w:p>
        </w:tc>
      </w:tr>
      <w:tr w:rsidR="00567AEF" w:rsidRPr="00B174FE" w14:paraId="19A873EE" w14:textId="77777777" w:rsidTr="00B174FE">
        <w:trPr>
          <w:cantSplit/>
        </w:trPr>
        <w:tc>
          <w:tcPr>
            <w:tcW w:w="2250" w:type="dxa"/>
            <w:shd w:val="clear" w:color="auto" w:fill="EAF3F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5EDCACE0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Reprezentacja</w:t>
            </w:r>
          </w:p>
        </w:tc>
        <w:tc>
          <w:tcPr>
            <w:tcW w:w="7050" w:type="dx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52E0EB1C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sz w:val="16"/>
                <w:szCs w:val="16"/>
              </w:rPr>
              <w:t>[imię i nazwisko, funkcja oraz podstawa umocowania]</w:t>
            </w:r>
          </w:p>
        </w:tc>
      </w:tr>
    </w:tbl>
    <w:p w14:paraId="373027A9" w14:textId="77777777" w:rsidR="00B174FE" w:rsidRPr="00B174FE" w:rsidRDefault="00B174FE">
      <w:pPr>
        <w:pStyle w:val="SectionTitle"/>
        <w:keepNext/>
        <w:spacing w:before="48" w:after="14" w:line="240" w:lineRule="auto"/>
        <w:rPr>
          <w:rFonts w:cs="Times New Roman"/>
          <w:b/>
          <w:color w:val="063B78"/>
          <w:sz w:val="16"/>
          <w:szCs w:val="16"/>
        </w:rPr>
      </w:pPr>
    </w:p>
    <w:p w14:paraId="6E74345F" w14:textId="7002D19B" w:rsidR="00567AEF" w:rsidRPr="00B174FE" w:rsidRDefault="00000000">
      <w:pPr>
        <w:pStyle w:val="SectionTitle"/>
        <w:keepNext/>
        <w:spacing w:before="48" w:after="14" w:line="240" w:lineRule="auto"/>
        <w:rPr>
          <w:rFonts w:cs="Times New Roman"/>
          <w:sz w:val="16"/>
          <w:szCs w:val="16"/>
        </w:rPr>
      </w:pPr>
      <w:r w:rsidRPr="00B174FE">
        <w:rPr>
          <w:rFonts w:cs="Times New Roman"/>
          <w:b/>
          <w:color w:val="063B78"/>
          <w:sz w:val="16"/>
          <w:szCs w:val="16"/>
        </w:rPr>
        <w:t>1. PRZEDMIOT I ZAKRES OFERTY</w:t>
      </w:r>
    </w:p>
    <w:tbl>
      <w:tblPr>
        <w:tblStyle w:val="Tabela-Siatka"/>
        <w:tblW w:w="5000" w:type="pct"/>
        <w:tblBorders>
          <w:top w:val="single" w:sz="5" w:space="0" w:color="A9BBCB"/>
          <w:left w:val="single" w:sz="5" w:space="0" w:color="A9BBCB"/>
          <w:bottom w:val="single" w:sz="5" w:space="0" w:color="A9BBCB"/>
          <w:right w:val="single" w:sz="5" w:space="0" w:color="A9BBCB"/>
          <w:insideH w:val="single" w:sz="5" w:space="0" w:color="A9BBCB"/>
          <w:insideV w:val="single" w:sz="5" w:space="0" w:color="A9BBCB"/>
        </w:tblBorders>
        <w:tblLayout w:type="fixed"/>
        <w:tblLook w:val="04A0" w:firstRow="1" w:lastRow="0" w:firstColumn="1" w:lastColumn="0" w:noHBand="0" w:noVBand="1"/>
      </w:tblPr>
      <w:tblGrid>
        <w:gridCol w:w="2380"/>
        <w:gridCol w:w="232"/>
        <w:gridCol w:w="2729"/>
        <w:gridCol w:w="5457"/>
      </w:tblGrid>
      <w:tr w:rsidR="00567AEF" w:rsidRPr="00B174FE" w14:paraId="1485FE23" w14:textId="77777777" w:rsidTr="00B174FE">
        <w:tc>
          <w:tcPr>
            <w:tcW w:w="2250" w:type="dxa"/>
            <w:gridSpan w:val="2"/>
            <w:shd w:val="clear" w:color="auto" w:fill="EAF3F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7B0A0237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Przedmiot</w:t>
            </w:r>
          </w:p>
        </w:tc>
        <w:tc>
          <w:tcPr>
            <w:tcW w:w="7050" w:type="dxa"/>
            <w:gridSpan w:val="2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4A03F2CA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sz w:val="16"/>
                <w:szCs w:val="16"/>
              </w:rPr>
              <w:t>Dostawa kompletnego, fabrycznie nowego mobilnego zestawu: 2 laptopy biurowe, 2 torby, 1 projektor mobilny, 1 ekran przenośny i 1 fantom człowieka do BLS/RKO – zgodnie z zapytaniem ofertowym.</w:t>
            </w:r>
          </w:p>
        </w:tc>
      </w:tr>
      <w:tr w:rsidR="00567AEF" w:rsidRPr="00B174FE" w14:paraId="51DC93C7" w14:textId="77777777" w:rsidTr="00B174FE">
        <w:tc>
          <w:tcPr>
            <w:tcW w:w="2250" w:type="dxa"/>
            <w:gridSpan w:val="2"/>
            <w:shd w:val="clear" w:color="auto" w:fill="EAF3F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73733484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Termin dostawy</w:t>
            </w:r>
          </w:p>
        </w:tc>
        <w:tc>
          <w:tcPr>
            <w:tcW w:w="7050" w:type="dxa"/>
            <w:gridSpan w:val="2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25B2A7D0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sz w:val="16"/>
                <w:szCs w:val="16"/>
              </w:rPr>
              <w:t>30.09.2026 r.; dostawa jednorazowa do miejsca wskazanego przez Zamawiającego, z dokumentem WZ i dokumentami gwarancyjnymi.</w:t>
            </w:r>
          </w:p>
        </w:tc>
      </w:tr>
      <w:tr w:rsidR="00567AEF" w:rsidRPr="00B174FE" w14:paraId="44D864D5" w14:textId="77777777" w:rsidTr="00B174FE">
        <w:trPr>
          <w:tblHeader/>
        </w:trPr>
        <w:tc>
          <w:tcPr>
            <w:tcW w:w="2050" w:type="dxa"/>
            <w:shd w:val="clear" w:color="auto" w:fill="063B78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161E227F" w14:textId="77777777" w:rsidR="00567AEF" w:rsidRPr="00B174FE" w:rsidRDefault="00000000">
            <w:pPr>
              <w:spacing w:line="23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FFFFFF"/>
                <w:sz w:val="16"/>
                <w:szCs w:val="16"/>
              </w:rPr>
              <w:t>Element / ilość</w:t>
            </w:r>
          </w:p>
        </w:tc>
        <w:tc>
          <w:tcPr>
            <w:tcW w:w="2550" w:type="dxa"/>
            <w:gridSpan w:val="2"/>
            <w:shd w:val="clear" w:color="auto" w:fill="063B78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1D1E1684" w14:textId="77777777" w:rsidR="00567AEF" w:rsidRPr="00B174FE" w:rsidRDefault="00000000">
            <w:pPr>
              <w:spacing w:line="23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FFFFFF"/>
                <w:sz w:val="16"/>
                <w:szCs w:val="16"/>
              </w:rPr>
              <w:t>Producent i model</w:t>
            </w:r>
          </w:p>
        </w:tc>
        <w:tc>
          <w:tcPr>
            <w:tcW w:w="4700" w:type="dxa"/>
            <w:shd w:val="clear" w:color="auto" w:fill="063B78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26527828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FFFFFF"/>
                <w:sz w:val="16"/>
                <w:szCs w:val="16"/>
              </w:rPr>
              <w:t>Oferowane parametry / link do karty produktu</w:t>
            </w:r>
          </w:p>
        </w:tc>
      </w:tr>
      <w:tr w:rsidR="00567AEF" w:rsidRPr="00B174FE" w14:paraId="10DCB66F" w14:textId="77777777" w:rsidTr="00B174FE">
        <w:tc>
          <w:tcPr>
            <w:tcW w:w="2050" w:type="dxa"/>
            <w:shd w:val="clear" w:color="auto" w:fill="F2F5F7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3CA1121A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Laptop biurowy – 2 szt.</w:t>
            </w:r>
          </w:p>
        </w:tc>
        <w:tc>
          <w:tcPr>
            <w:tcW w:w="2550" w:type="dxa"/>
            <w:gridSpan w:val="2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0A40374E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i/>
                <w:color w:val="5F6B7A"/>
                <w:sz w:val="16"/>
                <w:szCs w:val="16"/>
              </w:rPr>
              <w:t>[wpisać]</w:t>
            </w:r>
          </w:p>
        </w:tc>
        <w:tc>
          <w:tcPr>
            <w:tcW w:w="4700" w:type="dx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5C96663A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i/>
                <w:color w:val="5F6B7A"/>
                <w:sz w:val="16"/>
                <w:szCs w:val="16"/>
              </w:rPr>
              <w:t>[wpisać kluczowe parametry / URL]</w:t>
            </w:r>
          </w:p>
        </w:tc>
      </w:tr>
      <w:tr w:rsidR="00567AEF" w:rsidRPr="00B174FE" w14:paraId="43213B2D" w14:textId="77777777" w:rsidTr="00B174FE">
        <w:tc>
          <w:tcPr>
            <w:tcW w:w="2050" w:type="dxa"/>
            <w:shd w:val="clear" w:color="auto" w:fill="F2F5F7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7E4F815C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Torba 15,6" – 2 szt.</w:t>
            </w:r>
          </w:p>
        </w:tc>
        <w:tc>
          <w:tcPr>
            <w:tcW w:w="2550" w:type="dxa"/>
            <w:gridSpan w:val="2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4B2299BC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i/>
                <w:color w:val="5F6B7A"/>
                <w:sz w:val="16"/>
                <w:szCs w:val="16"/>
              </w:rPr>
              <w:t>[wpisać]</w:t>
            </w:r>
          </w:p>
        </w:tc>
        <w:tc>
          <w:tcPr>
            <w:tcW w:w="4700" w:type="dx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0970B01F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i/>
                <w:color w:val="5F6B7A"/>
                <w:sz w:val="16"/>
                <w:szCs w:val="16"/>
              </w:rPr>
              <w:t>[wpisać kluczowe parametry / URL]</w:t>
            </w:r>
          </w:p>
        </w:tc>
      </w:tr>
      <w:tr w:rsidR="00567AEF" w:rsidRPr="00B174FE" w14:paraId="512C7636" w14:textId="77777777" w:rsidTr="00B174FE">
        <w:tc>
          <w:tcPr>
            <w:tcW w:w="2050" w:type="dxa"/>
            <w:shd w:val="clear" w:color="auto" w:fill="F2F5F7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6CE803BD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Projektor mobilny – 1 szt.</w:t>
            </w:r>
          </w:p>
        </w:tc>
        <w:tc>
          <w:tcPr>
            <w:tcW w:w="2550" w:type="dxa"/>
            <w:gridSpan w:val="2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1BE45410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i/>
                <w:color w:val="5F6B7A"/>
                <w:sz w:val="16"/>
                <w:szCs w:val="16"/>
              </w:rPr>
              <w:t>[wpisać]</w:t>
            </w:r>
          </w:p>
        </w:tc>
        <w:tc>
          <w:tcPr>
            <w:tcW w:w="4700" w:type="dx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21799A98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i/>
                <w:color w:val="5F6B7A"/>
                <w:sz w:val="16"/>
                <w:szCs w:val="16"/>
              </w:rPr>
              <w:t>[wpisać kluczowe parametry / URL]</w:t>
            </w:r>
          </w:p>
        </w:tc>
      </w:tr>
      <w:tr w:rsidR="00567AEF" w:rsidRPr="00B174FE" w14:paraId="2E5F81E2" w14:textId="77777777" w:rsidTr="00B174FE">
        <w:tc>
          <w:tcPr>
            <w:tcW w:w="2050" w:type="dxa"/>
            <w:shd w:val="clear" w:color="auto" w:fill="F2F5F7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31BFC9EA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Ekran przenośny – 1 szt.</w:t>
            </w:r>
          </w:p>
        </w:tc>
        <w:tc>
          <w:tcPr>
            <w:tcW w:w="2550" w:type="dxa"/>
            <w:gridSpan w:val="2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25B1D6BF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i/>
                <w:color w:val="5F6B7A"/>
                <w:sz w:val="16"/>
                <w:szCs w:val="16"/>
              </w:rPr>
              <w:t>[wpisać]</w:t>
            </w:r>
          </w:p>
        </w:tc>
        <w:tc>
          <w:tcPr>
            <w:tcW w:w="4700" w:type="dx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328834D4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i/>
                <w:color w:val="5F6B7A"/>
                <w:sz w:val="16"/>
                <w:szCs w:val="16"/>
              </w:rPr>
              <w:t>[wpisać kluczowe parametry / URL]</w:t>
            </w:r>
          </w:p>
        </w:tc>
      </w:tr>
      <w:tr w:rsidR="00567AEF" w:rsidRPr="00B174FE" w14:paraId="64A950B1" w14:textId="77777777" w:rsidTr="00B174FE">
        <w:tc>
          <w:tcPr>
            <w:tcW w:w="2050" w:type="dxa"/>
            <w:shd w:val="clear" w:color="auto" w:fill="F2F5F7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21067EEA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Fantom człowieka – 1 szt.</w:t>
            </w:r>
          </w:p>
        </w:tc>
        <w:tc>
          <w:tcPr>
            <w:tcW w:w="2550" w:type="dxa"/>
            <w:gridSpan w:val="2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113F993F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i/>
                <w:color w:val="5F6B7A"/>
                <w:sz w:val="16"/>
                <w:szCs w:val="16"/>
              </w:rPr>
              <w:t>[wpisać]</w:t>
            </w:r>
          </w:p>
        </w:tc>
        <w:tc>
          <w:tcPr>
            <w:tcW w:w="4700" w:type="dx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4FE6CF3E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i/>
                <w:color w:val="5F6B7A"/>
                <w:sz w:val="16"/>
                <w:szCs w:val="16"/>
              </w:rPr>
              <w:t>[wpisać kluczowe parametry / URL]</w:t>
            </w:r>
          </w:p>
        </w:tc>
      </w:tr>
      <w:tr w:rsidR="00567AEF" w:rsidRPr="00B174FE" w14:paraId="74F02CC8" w14:textId="77777777" w:rsidTr="00B174FE">
        <w:tc>
          <w:tcPr>
            <w:tcW w:w="2050" w:type="dxa"/>
            <w:shd w:val="clear" w:color="auto" w:fill="F2F5F7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4E8987F7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Office – opcja, 2 licencje</w:t>
            </w:r>
          </w:p>
        </w:tc>
        <w:tc>
          <w:tcPr>
            <w:tcW w:w="2550" w:type="dxa"/>
            <w:gridSpan w:val="2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0D31FDA1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i/>
                <w:color w:val="5F6B7A"/>
                <w:sz w:val="16"/>
                <w:szCs w:val="16"/>
              </w:rPr>
              <w:t>[wpisać]</w:t>
            </w:r>
          </w:p>
        </w:tc>
        <w:tc>
          <w:tcPr>
            <w:tcW w:w="4700" w:type="dx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51DBB65F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i/>
                <w:color w:val="5F6B7A"/>
                <w:sz w:val="16"/>
                <w:szCs w:val="16"/>
              </w:rPr>
              <w:t>[wpisać kluczowe parametry / URL]</w:t>
            </w:r>
          </w:p>
        </w:tc>
      </w:tr>
    </w:tbl>
    <w:p w14:paraId="1E1BFD62" w14:textId="77777777" w:rsidR="00B174FE" w:rsidRPr="00B174FE" w:rsidRDefault="00B174FE">
      <w:pPr>
        <w:pStyle w:val="SectionTitle"/>
        <w:keepNext/>
        <w:spacing w:before="48" w:after="14" w:line="240" w:lineRule="auto"/>
        <w:rPr>
          <w:rFonts w:cs="Times New Roman"/>
          <w:b/>
          <w:color w:val="063B78"/>
          <w:sz w:val="16"/>
          <w:szCs w:val="16"/>
        </w:rPr>
      </w:pPr>
    </w:p>
    <w:p w14:paraId="3CF2DF6E" w14:textId="4D6E5E14" w:rsidR="00567AEF" w:rsidRPr="00B174FE" w:rsidRDefault="00000000">
      <w:pPr>
        <w:pStyle w:val="SectionTitle"/>
        <w:keepNext/>
        <w:spacing w:before="48" w:after="14" w:line="240" w:lineRule="auto"/>
        <w:rPr>
          <w:rFonts w:cs="Times New Roman"/>
          <w:sz w:val="16"/>
          <w:szCs w:val="16"/>
        </w:rPr>
      </w:pPr>
      <w:r w:rsidRPr="00B174FE">
        <w:rPr>
          <w:rFonts w:cs="Times New Roman"/>
          <w:b/>
          <w:color w:val="063B78"/>
          <w:sz w:val="16"/>
          <w:szCs w:val="16"/>
        </w:rPr>
        <w:t>2. CENA OFERTY</w:t>
      </w:r>
    </w:p>
    <w:tbl>
      <w:tblPr>
        <w:tblStyle w:val="Tabela-Siatka"/>
        <w:tblW w:w="5000" w:type="pct"/>
        <w:tblBorders>
          <w:top w:val="single" w:sz="5" w:space="0" w:color="A9BBCB"/>
          <w:left w:val="single" w:sz="5" w:space="0" w:color="A9BBCB"/>
          <w:bottom w:val="single" w:sz="5" w:space="0" w:color="A9BBCB"/>
          <w:right w:val="single" w:sz="5" w:space="0" w:color="A9BBCB"/>
          <w:insideH w:val="single" w:sz="5" w:space="0" w:color="A9BBCB"/>
          <w:insideV w:val="single" w:sz="5" w:space="0" w:color="A9BBCB"/>
        </w:tblBorders>
        <w:tblLayout w:type="fixed"/>
        <w:tblLook w:val="04A0" w:firstRow="1" w:lastRow="0" w:firstColumn="1" w:lastColumn="0" w:noHBand="0" w:noVBand="1"/>
      </w:tblPr>
      <w:tblGrid>
        <w:gridCol w:w="3832"/>
        <w:gridCol w:w="2322"/>
        <w:gridCol w:w="2032"/>
        <w:gridCol w:w="2612"/>
      </w:tblGrid>
      <w:tr w:rsidR="00567AEF" w:rsidRPr="00B174FE" w14:paraId="24044CCE" w14:textId="77777777" w:rsidTr="00B174FE">
        <w:trPr>
          <w:tblHeader/>
        </w:trPr>
        <w:tc>
          <w:tcPr>
            <w:tcW w:w="3300" w:type="dxa"/>
            <w:shd w:val="clear" w:color="auto" w:fill="063B78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4C7252A8" w14:textId="77777777" w:rsidR="00567AEF" w:rsidRPr="00B174FE" w:rsidRDefault="00000000">
            <w:pPr>
              <w:spacing w:line="23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FFFFFF"/>
                <w:sz w:val="16"/>
                <w:szCs w:val="16"/>
              </w:rPr>
              <w:t>Zakres</w:t>
            </w:r>
          </w:p>
        </w:tc>
        <w:tc>
          <w:tcPr>
            <w:tcW w:w="2000" w:type="dxa"/>
            <w:shd w:val="clear" w:color="auto" w:fill="063B78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58D9CCBF" w14:textId="77777777" w:rsidR="00567AEF" w:rsidRPr="00B174FE" w:rsidRDefault="00000000">
            <w:pPr>
              <w:spacing w:line="23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FFFFFF"/>
                <w:sz w:val="16"/>
                <w:szCs w:val="16"/>
              </w:rPr>
              <w:t>Netto</w:t>
            </w:r>
          </w:p>
        </w:tc>
        <w:tc>
          <w:tcPr>
            <w:tcW w:w="1750" w:type="dxa"/>
            <w:shd w:val="clear" w:color="auto" w:fill="063B78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3690B3CC" w14:textId="77777777" w:rsidR="00567AEF" w:rsidRPr="00B174FE" w:rsidRDefault="00000000">
            <w:pPr>
              <w:spacing w:line="23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FFFFFF"/>
                <w:sz w:val="16"/>
                <w:szCs w:val="16"/>
              </w:rPr>
              <w:t>VAT</w:t>
            </w:r>
          </w:p>
        </w:tc>
        <w:tc>
          <w:tcPr>
            <w:tcW w:w="2250" w:type="dxa"/>
            <w:shd w:val="clear" w:color="auto" w:fill="063B78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684E6EFA" w14:textId="77777777" w:rsidR="00567AEF" w:rsidRPr="00B174FE" w:rsidRDefault="00000000">
            <w:pPr>
              <w:spacing w:line="23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FFFFFF"/>
                <w:sz w:val="16"/>
                <w:szCs w:val="16"/>
              </w:rPr>
              <w:t>Brutto</w:t>
            </w:r>
          </w:p>
        </w:tc>
      </w:tr>
      <w:tr w:rsidR="00567AEF" w:rsidRPr="00B174FE" w14:paraId="79D4E9C9" w14:textId="77777777" w:rsidTr="00B174FE">
        <w:tc>
          <w:tcPr>
            <w:tcW w:w="3300" w:type="dxa"/>
            <w:shd w:val="clear" w:color="auto" w:fill="F2F5F7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54034876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Zestaw podstawowy – I.6 (obligatoryjnie)</w:t>
            </w:r>
          </w:p>
        </w:tc>
        <w:tc>
          <w:tcPr>
            <w:tcW w:w="2000" w:type="dxa"/>
            <w:shd w:val="clear" w:color="auto" w:fill="FFFFFF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1CFFB79A" w14:textId="77777777" w:rsidR="00567AEF" w:rsidRPr="00B174FE" w:rsidRDefault="00000000">
            <w:pPr>
              <w:spacing w:line="23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sz w:val="16"/>
                <w:szCs w:val="16"/>
              </w:rPr>
              <w:t>[____] zł</w:t>
            </w:r>
          </w:p>
        </w:tc>
        <w:tc>
          <w:tcPr>
            <w:tcW w:w="1750" w:type="dxa"/>
            <w:shd w:val="clear" w:color="auto" w:fill="FFFFFF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19335588" w14:textId="77777777" w:rsidR="00567AEF" w:rsidRPr="00B174FE" w:rsidRDefault="00000000">
            <w:pPr>
              <w:spacing w:line="23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sz w:val="16"/>
                <w:szCs w:val="16"/>
              </w:rPr>
              <w:t>[____]</w:t>
            </w:r>
          </w:p>
        </w:tc>
        <w:tc>
          <w:tcPr>
            <w:tcW w:w="2250" w:type="dxa"/>
            <w:shd w:val="clear" w:color="auto" w:fill="FFFFFF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6164F9ED" w14:textId="77777777" w:rsidR="00567AEF" w:rsidRPr="00B174FE" w:rsidRDefault="00000000">
            <w:pPr>
              <w:spacing w:line="23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sz w:val="16"/>
                <w:szCs w:val="16"/>
              </w:rPr>
              <w:t>[____] zł</w:t>
            </w:r>
          </w:p>
        </w:tc>
      </w:tr>
      <w:tr w:rsidR="00567AEF" w:rsidRPr="00B174FE" w14:paraId="74D3EDBF" w14:textId="77777777" w:rsidTr="00B174FE">
        <w:tc>
          <w:tcPr>
            <w:tcW w:w="3300" w:type="dxa"/>
            <w:shd w:val="clear" w:color="auto" w:fill="F2F5F7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7819CB69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Pakiet Office – I.7 (opcja)</w:t>
            </w:r>
          </w:p>
        </w:tc>
        <w:tc>
          <w:tcPr>
            <w:tcW w:w="2000" w:type="dxa"/>
            <w:shd w:val="clear" w:color="auto" w:fill="FFFFFF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109D840B" w14:textId="77777777" w:rsidR="00567AEF" w:rsidRPr="00B174FE" w:rsidRDefault="00000000">
            <w:pPr>
              <w:spacing w:line="23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sz w:val="16"/>
                <w:szCs w:val="16"/>
              </w:rPr>
              <w:t>[____] zł</w:t>
            </w:r>
          </w:p>
        </w:tc>
        <w:tc>
          <w:tcPr>
            <w:tcW w:w="1750" w:type="dxa"/>
            <w:shd w:val="clear" w:color="auto" w:fill="FFFFFF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05DF4815" w14:textId="77777777" w:rsidR="00567AEF" w:rsidRPr="00B174FE" w:rsidRDefault="00000000">
            <w:pPr>
              <w:spacing w:line="23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sz w:val="16"/>
                <w:szCs w:val="16"/>
              </w:rPr>
              <w:t>[____]</w:t>
            </w:r>
          </w:p>
        </w:tc>
        <w:tc>
          <w:tcPr>
            <w:tcW w:w="2250" w:type="dxa"/>
            <w:shd w:val="clear" w:color="auto" w:fill="FFFFFF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61DCF5F0" w14:textId="77777777" w:rsidR="00567AEF" w:rsidRPr="00B174FE" w:rsidRDefault="00000000">
            <w:pPr>
              <w:spacing w:line="23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sz w:val="16"/>
                <w:szCs w:val="16"/>
              </w:rPr>
              <w:t>[____] zł</w:t>
            </w:r>
          </w:p>
        </w:tc>
      </w:tr>
      <w:tr w:rsidR="00567AEF" w:rsidRPr="00B174FE" w14:paraId="40FA790E" w14:textId="77777777" w:rsidTr="00B174FE">
        <w:tc>
          <w:tcPr>
            <w:tcW w:w="3300" w:type="dxa"/>
            <w:shd w:val="clear" w:color="auto" w:fill="F2F5F7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0154B85E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Łącznie z opcją Office</w:t>
            </w:r>
          </w:p>
        </w:tc>
        <w:tc>
          <w:tcPr>
            <w:tcW w:w="2000" w:type="dxa"/>
            <w:shd w:val="clear" w:color="auto" w:fill="FFFFFF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2A31AAEB" w14:textId="77777777" w:rsidR="00567AEF" w:rsidRPr="00B174FE" w:rsidRDefault="00000000">
            <w:pPr>
              <w:spacing w:line="23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sz w:val="16"/>
                <w:szCs w:val="16"/>
              </w:rPr>
              <w:t>[____] zł</w:t>
            </w:r>
          </w:p>
        </w:tc>
        <w:tc>
          <w:tcPr>
            <w:tcW w:w="1750" w:type="dxa"/>
            <w:shd w:val="clear" w:color="auto" w:fill="FFFFFF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4E76B8C3" w14:textId="77777777" w:rsidR="00567AEF" w:rsidRPr="00B174FE" w:rsidRDefault="00000000">
            <w:pPr>
              <w:spacing w:line="23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sz w:val="16"/>
                <w:szCs w:val="16"/>
              </w:rPr>
              <w:t>[____]</w:t>
            </w:r>
          </w:p>
        </w:tc>
        <w:tc>
          <w:tcPr>
            <w:tcW w:w="2250" w:type="dxa"/>
            <w:shd w:val="clear" w:color="auto" w:fill="FFFFFF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3B9AE971" w14:textId="77777777" w:rsidR="00567AEF" w:rsidRPr="00B174FE" w:rsidRDefault="00000000">
            <w:pPr>
              <w:spacing w:line="230" w:lineRule="auto"/>
              <w:jc w:val="center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sz w:val="16"/>
                <w:szCs w:val="16"/>
              </w:rPr>
              <w:t>[____] zł</w:t>
            </w:r>
          </w:p>
        </w:tc>
      </w:tr>
    </w:tbl>
    <w:p w14:paraId="19BD2012" w14:textId="77777777" w:rsidR="00B174FE" w:rsidRDefault="00B174FE">
      <w:pPr>
        <w:pStyle w:val="SectionTitle"/>
        <w:keepNext/>
        <w:spacing w:before="48" w:after="14" w:line="240" w:lineRule="auto"/>
        <w:rPr>
          <w:rFonts w:cs="Times New Roman"/>
          <w:b/>
          <w:color w:val="063B78"/>
          <w:sz w:val="16"/>
          <w:szCs w:val="16"/>
        </w:rPr>
      </w:pPr>
    </w:p>
    <w:p w14:paraId="6402E23B" w14:textId="3E0D27D0" w:rsidR="00567AEF" w:rsidRPr="00B174FE" w:rsidRDefault="00000000">
      <w:pPr>
        <w:pStyle w:val="SectionTitle"/>
        <w:keepNext/>
        <w:spacing w:before="48" w:after="14" w:line="240" w:lineRule="auto"/>
        <w:rPr>
          <w:rFonts w:cs="Times New Roman"/>
          <w:sz w:val="16"/>
          <w:szCs w:val="16"/>
        </w:rPr>
      </w:pPr>
      <w:r w:rsidRPr="00B174FE">
        <w:rPr>
          <w:rFonts w:cs="Times New Roman"/>
          <w:b/>
          <w:color w:val="063B78"/>
          <w:sz w:val="16"/>
          <w:szCs w:val="16"/>
        </w:rPr>
        <w:t>3. OŚWIADCZENIA WYKONAWCY</w:t>
      </w:r>
    </w:p>
    <w:p w14:paraId="5DADCA99" w14:textId="77777777" w:rsidR="00567AEF" w:rsidRPr="00B174FE" w:rsidRDefault="00000000">
      <w:pPr>
        <w:spacing w:after="0" w:line="228" w:lineRule="auto"/>
        <w:rPr>
          <w:rFonts w:cs="Times New Roman"/>
          <w:sz w:val="16"/>
          <w:szCs w:val="16"/>
        </w:rPr>
      </w:pPr>
      <w:r w:rsidRPr="00B174FE">
        <w:rPr>
          <w:rFonts w:cs="Times New Roman"/>
          <w:sz w:val="16"/>
          <w:szCs w:val="16"/>
        </w:rPr>
        <w:t>1) zapoznałem(-am) się z zapytaniem ofertowym i oferuję pełny, niepodzielny zestaw podstawowy zgodny ze wszystkimi wymaganiami minimalnymi;</w:t>
      </w:r>
    </w:p>
    <w:p w14:paraId="6F422F43" w14:textId="77777777" w:rsidR="00567AEF" w:rsidRPr="00B174FE" w:rsidRDefault="00000000">
      <w:pPr>
        <w:spacing w:after="0" w:line="228" w:lineRule="auto"/>
        <w:rPr>
          <w:rFonts w:cs="Times New Roman"/>
          <w:sz w:val="16"/>
          <w:szCs w:val="16"/>
        </w:rPr>
      </w:pPr>
      <w:r w:rsidRPr="00B174FE">
        <w:rPr>
          <w:rFonts w:cs="Times New Roman"/>
          <w:sz w:val="16"/>
          <w:szCs w:val="16"/>
        </w:rPr>
        <w:t>2) cena obejmuje dostawę, opakowanie, uruchomienie, podatki, opłaty, instrukcje i gwarancję; dostawa nastąpi do 30.09.2026 r.;</w:t>
      </w:r>
    </w:p>
    <w:p w14:paraId="591C1BD1" w14:textId="77777777" w:rsidR="00567AEF" w:rsidRPr="00B174FE" w:rsidRDefault="00000000">
      <w:pPr>
        <w:spacing w:after="0" w:line="228" w:lineRule="auto"/>
        <w:rPr>
          <w:rFonts w:cs="Times New Roman"/>
          <w:sz w:val="16"/>
          <w:szCs w:val="16"/>
        </w:rPr>
      </w:pPr>
      <w:r w:rsidRPr="00B174FE">
        <w:rPr>
          <w:rFonts w:cs="Times New Roman"/>
          <w:sz w:val="16"/>
          <w:szCs w:val="16"/>
        </w:rPr>
        <w:t>3) oferowane produkty są nowe, kompletne, wolne od wad i posiadają wymagane prawem oznakowanie oraz legalne licencje;</w:t>
      </w:r>
    </w:p>
    <w:p w14:paraId="26641225" w14:textId="77777777" w:rsidR="00567AEF" w:rsidRPr="00B174FE" w:rsidRDefault="00000000">
      <w:pPr>
        <w:spacing w:after="0" w:line="228" w:lineRule="auto"/>
        <w:rPr>
          <w:rFonts w:cs="Times New Roman"/>
          <w:sz w:val="16"/>
          <w:szCs w:val="16"/>
        </w:rPr>
      </w:pPr>
      <w:r w:rsidRPr="00B174FE">
        <w:rPr>
          <w:rFonts w:cs="Times New Roman"/>
          <w:sz w:val="16"/>
          <w:szCs w:val="16"/>
        </w:rPr>
        <w:t>4) nie zachodzi konflikt interesów z Zamawiającym; ewentualne powiązania zostały ujawnione w załączniku; dane i oświadczenia są prawdziwe;</w:t>
      </w:r>
    </w:p>
    <w:p w14:paraId="6818DA86" w14:textId="77777777" w:rsidR="00567AEF" w:rsidRPr="00B174FE" w:rsidRDefault="00000000">
      <w:pPr>
        <w:spacing w:after="0" w:line="228" w:lineRule="auto"/>
        <w:rPr>
          <w:rFonts w:cs="Times New Roman"/>
          <w:sz w:val="16"/>
          <w:szCs w:val="16"/>
        </w:rPr>
      </w:pPr>
      <w:r w:rsidRPr="00B174FE">
        <w:rPr>
          <w:rFonts w:cs="Times New Roman"/>
          <w:sz w:val="16"/>
          <w:szCs w:val="16"/>
        </w:rPr>
        <w:t>5) oferta pozostaje wiążąca do 18.10.2026 r. i akceptuję wybór oferty zgodnie z kryterium 100% ceny brutto zestawu podstawowego.</w:t>
      </w:r>
    </w:p>
    <w:p w14:paraId="6FFE6C94" w14:textId="77777777" w:rsidR="00B174FE" w:rsidRDefault="00B174FE">
      <w:pPr>
        <w:pStyle w:val="SectionTitle"/>
        <w:keepNext/>
        <w:spacing w:before="48" w:after="14" w:line="240" w:lineRule="auto"/>
        <w:rPr>
          <w:rFonts w:cs="Times New Roman"/>
          <w:b/>
          <w:color w:val="063B78"/>
          <w:sz w:val="16"/>
          <w:szCs w:val="16"/>
        </w:rPr>
      </w:pPr>
    </w:p>
    <w:p w14:paraId="1C8432A7" w14:textId="07840D49" w:rsidR="00567AEF" w:rsidRPr="00B174FE" w:rsidRDefault="00000000">
      <w:pPr>
        <w:pStyle w:val="SectionTitle"/>
        <w:keepNext/>
        <w:spacing w:before="48" w:after="14" w:line="240" w:lineRule="auto"/>
        <w:rPr>
          <w:rFonts w:cs="Times New Roman"/>
          <w:sz w:val="16"/>
          <w:szCs w:val="16"/>
        </w:rPr>
      </w:pPr>
      <w:r w:rsidRPr="00B174FE">
        <w:rPr>
          <w:rFonts w:cs="Times New Roman"/>
          <w:b/>
          <w:color w:val="063B78"/>
          <w:sz w:val="16"/>
          <w:szCs w:val="16"/>
        </w:rPr>
        <w:t>4. ZAŁĄCZNIKI I ZŁOŻENIE OFERTY</w:t>
      </w:r>
    </w:p>
    <w:tbl>
      <w:tblPr>
        <w:tblStyle w:val="Tabela-Siatka"/>
        <w:tblW w:w="5000" w:type="pct"/>
        <w:tblBorders>
          <w:top w:val="single" w:sz="5" w:space="0" w:color="A9BBCB"/>
          <w:left w:val="single" w:sz="5" w:space="0" w:color="A9BBCB"/>
          <w:bottom w:val="single" w:sz="5" w:space="0" w:color="A9BBCB"/>
          <w:right w:val="single" w:sz="5" w:space="0" w:color="A9BBCB"/>
          <w:insideH w:val="single" w:sz="5" w:space="0" w:color="A9BBCB"/>
          <w:insideV w:val="single" w:sz="5" w:space="0" w:color="A9BBCB"/>
        </w:tblBorders>
        <w:tblLayout w:type="fixed"/>
        <w:tblLook w:val="04A0" w:firstRow="1" w:lastRow="0" w:firstColumn="1" w:lastColumn="0" w:noHBand="0" w:noVBand="1"/>
      </w:tblPr>
      <w:tblGrid>
        <w:gridCol w:w="2612"/>
        <w:gridCol w:w="8186"/>
      </w:tblGrid>
      <w:tr w:rsidR="00567AEF" w:rsidRPr="00B174FE" w14:paraId="45EC9744" w14:textId="77777777" w:rsidTr="00B174FE">
        <w:trPr>
          <w:cantSplit/>
        </w:trPr>
        <w:tc>
          <w:tcPr>
            <w:tcW w:w="2250" w:type="dxa"/>
            <w:shd w:val="clear" w:color="auto" w:fill="EAF3F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169800B2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Załączniki</w:t>
            </w:r>
          </w:p>
        </w:tc>
        <w:tc>
          <w:tcPr>
            <w:tcW w:w="7050" w:type="dx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605F5FD7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ascii="Segoe UI Symbol" w:hAnsi="Segoe UI Symbol" w:cs="Segoe UI Symbol"/>
                <w:sz w:val="16"/>
                <w:szCs w:val="16"/>
              </w:rPr>
              <w:t>☐</w:t>
            </w:r>
            <w:r w:rsidRPr="00B174FE">
              <w:rPr>
                <w:rFonts w:cs="Times New Roman"/>
                <w:sz w:val="16"/>
                <w:szCs w:val="16"/>
              </w:rPr>
              <w:t xml:space="preserve"> karty techniczne / linki producenta  </w:t>
            </w:r>
            <w:r w:rsidRPr="00B174FE">
              <w:rPr>
                <w:rFonts w:ascii="Segoe UI Symbol" w:hAnsi="Segoe UI Symbol" w:cs="Segoe UI Symbol"/>
                <w:sz w:val="16"/>
                <w:szCs w:val="16"/>
              </w:rPr>
              <w:t>☐</w:t>
            </w:r>
            <w:r w:rsidRPr="00B174FE">
              <w:rPr>
                <w:rFonts w:cs="Times New Roman"/>
                <w:sz w:val="16"/>
                <w:szCs w:val="16"/>
              </w:rPr>
              <w:t xml:space="preserve"> dokument rejestrowy lub wydruk CEIDG/KRS  </w:t>
            </w:r>
            <w:r w:rsidRPr="00B174FE">
              <w:rPr>
                <w:rFonts w:ascii="Segoe UI Symbol" w:hAnsi="Segoe UI Symbol" w:cs="Segoe UI Symbol"/>
                <w:sz w:val="16"/>
                <w:szCs w:val="16"/>
              </w:rPr>
              <w:t>☐</w:t>
            </w:r>
            <w:r w:rsidRPr="00B174FE">
              <w:rPr>
                <w:rFonts w:cs="Times New Roman"/>
                <w:sz w:val="16"/>
                <w:szCs w:val="16"/>
              </w:rPr>
              <w:t xml:space="preserve"> oświadczenie o braku konfliktu interesów  </w:t>
            </w:r>
            <w:r w:rsidRPr="00B174FE">
              <w:rPr>
                <w:rFonts w:ascii="Segoe UI Symbol" w:hAnsi="Segoe UI Symbol" w:cs="Segoe UI Symbol"/>
                <w:sz w:val="16"/>
                <w:szCs w:val="16"/>
              </w:rPr>
              <w:t>☐</w:t>
            </w:r>
            <w:r w:rsidRPr="00B174FE">
              <w:rPr>
                <w:rFonts w:cs="Times New Roman"/>
                <w:sz w:val="16"/>
                <w:szCs w:val="16"/>
              </w:rPr>
              <w:t xml:space="preserve"> inne: __________________</w:t>
            </w:r>
          </w:p>
        </w:tc>
      </w:tr>
      <w:tr w:rsidR="00567AEF" w:rsidRPr="00B174FE" w14:paraId="09DCEA9E" w14:textId="77777777" w:rsidTr="00B174FE">
        <w:trPr>
          <w:cantSplit/>
        </w:trPr>
        <w:tc>
          <w:tcPr>
            <w:tcW w:w="2250" w:type="dxa"/>
            <w:shd w:val="clear" w:color="auto" w:fill="EAF3F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2073F594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b/>
                <w:color w:val="063B78"/>
                <w:sz w:val="16"/>
                <w:szCs w:val="16"/>
              </w:rPr>
              <w:t>Złożenie</w:t>
            </w:r>
          </w:p>
        </w:tc>
        <w:tc>
          <w:tcPr>
            <w:tcW w:w="7050" w:type="dxa"/>
            <w:tcMar>
              <w:top w:w="32" w:type="dxa"/>
              <w:left w:w="58" w:type="dxa"/>
              <w:bottom w:w="32" w:type="dxa"/>
              <w:right w:w="58" w:type="dxa"/>
            </w:tcMar>
            <w:vAlign w:val="center"/>
          </w:tcPr>
          <w:p w14:paraId="1BA0FB7F" w14:textId="77777777" w:rsidR="00567AEF" w:rsidRPr="00B174FE" w:rsidRDefault="00000000">
            <w:pPr>
              <w:spacing w:line="230" w:lineRule="auto"/>
              <w:rPr>
                <w:rFonts w:cs="Times New Roman"/>
                <w:sz w:val="16"/>
                <w:szCs w:val="16"/>
              </w:rPr>
            </w:pPr>
            <w:r w:rsidRPr="00B174FE">
              <w:rPr>
                <w:rFonts w:cs="Times New Roman"/>
                <w:sz w:val="16"/>
                <w:szCs w:val="16"/>
              </w:rPr>
              <w:t>Wyłącznie e-mailem w formacie PDF na: k.sieratowski@lgrow.pl, do 18.09.2026 r., godz. [____]. Tytuł: „Oferta – sprzęt mobilny I.6 – [nr]”.</w:t>
            </w:r>
          </w:p>
        </w:tc>
      </w:tr>
    </w:tbl>
    <w:p w14:paraId="05AADD80" w14:textId="77777777" w:rsidR="00B174FE" w:rsidRDefault="00B174FE">
      <w:pPr>
        <w:spacing w:before="42" w:after="0" w:line="240" w:lineRule="auto"/>
        <w:rPr>
          <w:rFonts w:cs="Times New Roman"/>
          <w:i/>
          <w:color w:val="5F6B7A"/>
          <w:sz w:val="16"/>
          <w:szCs w:val="16"/>
        </w:rPr>
      </w:pPr>
    </w:p>
    <w:p w14:paraId="7B215AB4" w14:textId="0E98596A" w:rsidR="00567AEF" w:rsidRPr="00B174FE" w:rsidRDefault="00000000">
      <w:pPr>
        <w:spacing w:before="42" w:after="0" w:line="240" w:lineRule="auto"/>
        <w:rPr>
          <w:rFonts w:cs="Times New Roman"/>
          <w:sz w:val="16"/>
          <w:szCs w:val="16"/>
        </w:rPr>
      </w:pPr>
      <w:r w:rsidRPr="00B174FE">
        <w:rPr>
          <w:rFonts w:cs="Times New Roman"/>
          <w:i/>
          <w:color w:val="5F6B7A"/>
          <w:sz w:val="16"/>
          <w:szCs w:val="16"/>
        </w:rPr>
        <w:t>[</w:t>
      </w:r>
      <w:proofErr w:type="spellStart"/>
      <w:r w:rsidRPr="00B174FE">
        <w:rPr>
          <w:rFonts w:cs="Times New Roman"/>
          <w:i/>
          <w:color w:val="5F6B7A"/>
          <w:sz w:val="16"/>
          <w:szCs w:val="16"/>
        </w:rPr>
        <w:t>miejscowość</w:t>
      </w:r>
      <w:proofErr w:type="spellEnd"/>
      <w:r w:rsidRPr="00B174FE">
        <w:rPr>
          <w:rFonts w:cs="Times New Roman"/>
          <w:i/>
          <w:color w:val="5F6B7A"/>
          <w:sz w:val="16"/>
          <w:szCs w:val="16"/>
        </w:rPr>
        <w:t>, data]                                  [</w:t>
      </w:r>
      <w:proofErr w:type="spellStart"/>
      <w:r w:rsidRPr="00B174FE">
        <w:rPr>
          <w:rFonts w:cs="Times New Roman"/>
          <w:i/>
          <w:color w:val="5F6B7A"/>
          <w:sz w:val="16"/>
          <w:szCs w:val="16"/>
        </w:rPr>
        <w:t>podpis</w:t>
      </w:r>
      <w:proofErr w:type="spellEnd"/>
      <w:r w:rsidRPr="00B174FE">
        <w:rPr>
          <w:rFonts w:cs="Times New Roman"/>
          <w:i/>
          <w:color w:val="5F6B7A"/>
          <w:sz w:val="16"/>
          <w:szCs w:val="16"/>
        </w:rPr>
        <w:t xml:space="preserve"> </w:t>
      </w:r>
      <w:proofErr w:type="spellStart"/>
      <w:r w:rsidRPr="00B174FE">
        <w:rPr>
          <w:rFonts w:cs="Times New Roman"/>
          <w:i/>
          <w:color w:val="5F6B7A"/>
          <w:sz w:val="16"/>
          <w:szCs w:val="16"/>
        </w:rPr>
        <w:t>osoby</w:t>
      </w:r>
      <w:proofErr w:type="spellEnd"/>
      <w:r w:rsidRPr="00B174FE">
        <w:rPr>
          <w:rFonts w:cs="Times New Roman"/>
          <w:i/>
          <w:color w:val="5F6B7A"/>
          <w:sz w:val="16"/>
          <w:szCs w:val="16"/>
        </w:rPr>
        <w:t xml:space="preserve"> uprawnionej / podpis elektroniczny]</w:t>
      </w:r>
    </w:p>
    <w:p w14:paraId="2D04A46A" w14:textId="77777777" w:rsidR="00B174FE" w:rsidRDefault="00B174FE">
      <w:pPr>
        <w:pStyle w:val="Note"/>
        <w:spacing w:before="16" w:after="0" w:line="228" w:lineRule="auto"/>
        <w:rPr>
          <w:rFonts w:cs="Times New Roman"/>
          <w:i/>
          <w:color w:val="5F6B7A"/>
          <w:sz w:val="16"/>
          <w:szCs w:val="16"/>
        </w:rPr>
      </w:pPr>
    </w:p>
    <w:p w14:paraId="59D21C03" w14:textId="77777777" w:rsidR="00B174FE" w:rsidRDefault="00B174FE">
      <w:pPr>
        <w:pStyle w:val="Note"/>
        <w:spacing w:before="16" w:after="0" w:line="228" w:lineRule="auto"/>
        <w:rPr>
          <w:rFonts w:cs="Times New Roman"/>
          <w:i/>
          <w:color w:val="5F6B7A"/>
          <w:sz w:val="16"/>
          <w:szCs w:val="16"/>
        </w:rPr>
      </w:pPr>
    </w:p>
    <w:p w14:paraId="72C59F0D" w14:textId="77777777" w:rsidR="00B174FE" w:rsidRDefault="00B174FE">
      <w:pPr>
        <w:pStyle w:val="Note"/>
        <w:spacing w:before="16" w:after="0" w:line="228" w:lineRule="auto"/>
        <w:rPr>
          <w:rFonts w:cs="Times New Roman"/>
          <w:i/>
          <w:color w:val="5F6B7A"/>
          <w:sz w:val="16"/>
          <w:szCs w:val="16"/>
        </w:rPr>
      </w:pPr>
    </w:p>
    <w:p w14:paraId="491A793F" w14:textId="77777777" w:rsidR="00B174FE" w:rsidRDefault="00B174FE">
      <w:pPr>
        <w:pStyle w:val="Note"/>
        <w:spacing w:before="16" w:after="0" w:line="228" w:lineRule="auto"/>
        <w:rPr>
          <w:rFonts w:cs="Times New Roman"/>
          <w:i/>
          <w:color w:val="5F6B7A"/>
          <w:sz w:val="16"/>
          <w:szCs w:val="16"/>
        </w:rPr>
      </w:pPr>
    </w:p>
    <w:p w14:paraId="77E3052E" w14:textId="77777777" w:rsidR="00B174FE" w:rsidRDefault="00B174FE">
      <w:pPr>
        <w:pStyle w:val="Note"/>
        <w:spacing w:before="16" w:after="0" w:line="228" w:lineRule="auto"/>
        <w:rPr>
          <w:rFonts w:cs="Times New Roman"/>
          <w:i/>
          <w:color w:val="5F6B7A"/>
          <w:sz w:val="16"/>
          <w:szCs w:val="16"/>
        </w:rPr>
      </w:pPr>
    </w:p>
    <w:p w14:paraId="5C8ABFD2" w14:textId="77777777" w:rsidR="00B174FE" w:rsidRDefault="00B174FE">
      <w:pPr>
        <w:pStyle w:val="Note"/>
        <w:spacing w:before="16" w:after="0" w:line="228" w:lineRule="auto"/>
        <w:rPr>
          <w:rFonts w:cs="Times New Roman"/>
          <w:i/>
          <w:color w:val="5F6B7A"/>
          <w:sz w:val="16"/>
          <w:szCs w:val="16"/>
        </w:rPr>
      </w:pPr>
    </w:p>
    <w:p w14:paraId="276A233D" w14:textId="77777777" w:rsidR="00B174FE" w:rsidRDefault="00B174FE">
      <w:pPr>
        <w:pStyle w:val="Note"/>
        <w:spacing w:before="16" w:after="0" w:line="228" w:lineRule="auto"/>
        <w:rPr>
          <w:rFonts w:cs="Times New Roman"/>
          <w:i/>
          <w:color w:val="5F6B7A"/>
          <w:sz w:val="16"/>
          <w:szCs w:val="16"/>
        </w:rPr>
      </w:pPr>
    </w:p>
    <w:p w14:paraId="1FCDFF7A" w14:textId="77777777" w:rsidR="00B174FE" w:rsidRDefault="00B174FE">
      <w:pPr>
        <w:pStyle w:val="Note"/>
        <w:spacing w:before="16" w:after="0" w:line="228" w:lineRule="auto"/>
        <w:rPr>
          <w:rFonts w:cs="Times New Roman"/>
          <w:i/>
          <w:color w:val="5F6B7A"/>
          <w:sz w:val="16"/>
          <w:szCs w:val="16"/>
        </w:rPr>
      </w:pPr>
    </w:p>
    <w:p w14:paraId="6143C086" w14:textId="77777777" w:rsidR="00B174FE" w:rsidRDefault="00B174FE">
      <w:pPr>
        <w:pStyle w:val="Note"/>
        <w:spacing w:before="16" w:after="0" w:line="228" w:lineRule="auto"/>
        <w:rPr>
          <w:rFonts w:cs="Times New Roman"/>
          <w:i/>
          <w:color w:val="5F6B7A"/>
          <w:sz w:val="16"/>
          <w:szCs w:val="16"/>
        </w:rPr>
      </w:pPr>
    </w:p>
    <w:p w14:paraId="56DB3588" w14:textId="77777777" w:rsidR="00B174FE" w:rsidRDefault="00B174FE">
      <w:pPr>
        <w:pStyle w:val="Note"/>
        <w:spacing w:before="16" w:after="0" w:line="228" w:lineRule="auto"/>
        <w:rPr>
          <w:rFonts w:cs="Times New Roman"/>
          <w:i/>
          <w:color w:val="5F6B7A"/>
          <w:sz w:val="16"/>
          <w:szCs w:val="16"/>
        </w:rPr>
      </w:pPr>
    </w:p>
    <w:p w14:paraId="782E0E4C" w14:textId="77777777" w:rsidR="00B174FE" w:rsidRDefault="00B174FE">
      <w:pPr>
        <w:pStyle w:val="Note"/>
        <w:spacing w:before="16" w:after="0" w:line="228" w:lineRule="auto"/>
        <w:rPr>
          <w:rFonts w:cs="Times New Roman"/>
          <w:i/>
          <w:color w:val="5F6B7A"/>
          <w:sz w:val="16"/>
          <w:szCs w:val="16"/>
        </w:rPr>
      </w:pPr>
    </w:p>
    <w:p w14:paraId="5EEB814F" w14:textId="77777777" w:rsidR="00B174FE" w:rsidRDefault="00B174FE">
      <w:pPr>
        <w:pStyle w:val="Note"/>
        <w:spacing w:before="16" w:after="0" w:line="228" w:lineRule="auto"/>
        <w:rPr>
          <w:rFonts w:cs="Times New Roman"/>
          <w:i/>
          <w:color w:val="5F6B7A"/>
          <w:sz w:val="16"/>
          <w:szCs w:val="16"/>
        </w:rPr>
      </w:pPr>
    </w:p>
    <w:p w14:paraId="44FF2F08" w14:textId="77777777" w:rsidR="00B174FE" w:rsidRDefault="00B174FE">
      <w:pPr>
        <w:pStyle w:val="Note"/>
        <w:spacing w:before="16" w:after="0" w:line="228" w:lineRule="auto"/>
        <w:rPr>
          <w:rFonts w:cs="Times New Roman"/>
          <w:i/>
          <w:color w:val="5F6B7A"/>
          <w:sz w:val="16"/>
          <w:szCs w:val="16"/>
        </w:rPr>
      </w:pPr>
    </w:p>
    <w:p w14:paraId="29C700CA" w14:textId="77777777" w:rsidR="00B174FE" w:rsidRDefault="00B174FE">
      <w:pPr>
        <w:pStyle w:val="Note"/>
        <w:spacing w:before="16" w:after="0" w:line="228" w:lineRule="auto"/>
        <w:rPr>
          <w:rFonts w:cs="Times New Roman"/>
          <w:i/>
          <w:color w:val="5F6B7A"/>
          <w:sz w:val="16"/>
          <w:szCs w:val="16"/>
        </w:rPr>
      </w:pPr>
    </w:p>
    <w:p w14:paraId="49A1AB25" w14:textId="0CBC2AEA" w:rsidR="00567AEF" w:rsidRPr="00B174FE" w:rsidRDefault="00000000">
      <w:pPr>
        <w:pStyle w:val="Note"/>
        <w:spacing w:before="16" w:after="0" w:line="228" w:lineRule="auto"/>
        <w:rPr>
          <w:rFonts w:cs="Times New Roman"/>
          <w:sz w:val="16"/>
          <w:szCs w:val="16"/>
        </w:rPr>
      </w:pPr>
      <w:proofErr w:type="spellStart"/>
      <w:r w:rsidRPr="00B174FE">
        <w:rPr>
          <w:rFonts w:cs="Times New Roman"/>
          <w:i/>
          <w:color w:val="5F6B7A"/>
          <w:sz w:val="16"/>
          <w:szCs w:val="16"/>
        </w:rPr>
        <w:t>Formularz</w:t>
      </w:r>
      <w:proofErr w:type="spellEnd"/>
      <w:r w:rsidRPr="00B174FE">
        <w:rPr>
          <w:rFonts w:cs="Times New Roman"/>
          <w:i/>
          <w:color w:val="5F6B7A"/>
          <w:sz w:val="16"/>
          <w:szCs w:val="16"/>
        </w:rPr>
        <w:t xml:space="preserve"> </w:t>
      </w:r>
      <w:proofErr w:type="spellStart"/>
      <w:r w:rsidRPr="00B174FE">
        <w:rPr>
          <w:rFonts w:cs="Times New Roman"/>
          <w:i/>
          <w:color w:val="5F6B7A"/>
          <w:sz w:val="16"/>
          <w:szCs w:val="16"/>
        </w:rPr>
        <w:t>należy</w:t>
      </w:r>
      <w:proofErr w:type="spellEnd"/>
      <w:r w:rsidRPr="00B174FE">
        <w:rPr>
          <w:rFonts w:cs="Times New Roman"/>
          <w:i/>
          <w:color w:val="5F6B7A"/>
          <w:sz w:val="16"/>
          <w:szCs w:val="16"/>
        </w:rPr>
        <w:t xml:space="preserve"> </w:t>
      </w:r>
      <w:proofErr w:type="spellStart"/>
      <w:r w:rsidRPr="00B174FE">
        <w:rPr>
          <w:rFonts w:cs="Times New Roman"/>
          <w:i/>
          <w:color w:val="5F6B7A"/>
          <w:sz w:val="16"/>
          <w:szCs w:val="16"/>
        </w:rPr>
        <w:t>podpisać</w:t>
      </w:r>
      <w:proofErr w:type="spellEnd"/>
      <w:r w:rsidRPr="00B174FE">
        <w:rPr>
          <w:rFonts w:cs="Times New Roman"/>
          <w:i/>
          <w:color w:val="5F6B7A"/>
          <w:sz w:val="16"/>
          <w:szCs w:val="16"/>
        </w:rPr>
        <w:t xml:space="preserve"> </w:t>
      </w:r>
      <w:proofErr w:type="spellStart"/>
      <w:r w:rsidRPr="00B174FE">
        <w:rPr>
          <w:rFonts w:cs="Times New Roman"/>
          <w:i/>
          <w:color w:val="5F6B7A"/>
          <w:sz w:val="16"/>
          <w:szCs w:val="16"/>
        </w:rPr>
        <w:t>odręcznie</w:t>
      </w:r>
      <w:proofErr w:type="spellEnd"/>
      <w:r w:rsidRPr="00B174FE">
        <w:rPr>
          <w:rFonts w:cs="Times New Roman"/>
          <w:i/>
          <w:color w:val="5F6B7A"/>
          <w:sz w:val="16"/>
          <w:szCs w:val="16"/>
        </w:rPr>
        <w:t xml:space="preserve"> (</w:t>
      </w:r>
      <w:proofErr w:type="spellStart"/>
      <w:r w:rsidRPr="00B174FE">
        <w:rPr>
          <w:rFonts w:cs="Times New Roman"/>
          <w:i/>
          <w:color w:val="5F6B7A"/>
          <w:sz w:val="16"/>
          <w:szCs w:val="16"/>
        </w:rPr>
        <w:t>i</w:t>
      </w:r>
      <w:proofErr w:type="spellEnd"/>
      <w:r w:rsidRPr="00B174FE">
        <w:rPr>
          <w:rFonts w:cs="Times New Roman"/>
          <w:i/>
          <w:color w:val="5F6B7A"/>
          <w:sz w:val="16"/>
          <w:szCs w:val="16"/>
        </w:rPr>
        <w:t xml:space="preserve"> </w:t>
      </w:r>
      <w:proofErr w:type="spellStart"/>
      <w:r w:rsidRPr="00B174FE">
        <w:rPr>
          <w:rFonts w:cs="Times New Roman"/>
          <w:i/>
          <w:color w:val="5F6B7A"/>
          <w:sz w:val="16"/>
          <w:szCs w:val="16"/>
        </w:rPr>
        <w:t>przesłać</w:t>
      </w:r>
      <w:proofErr w:type="spellEnd"/>
      <w:r w:rsidRPr="00B174FE">
        <w:rPr>
          <w:rFonts w:cs="Times New Roman"/>
          <w:i/>
          <w:color w:val="5F6B7A"/>
          <w:sz w:val="16"/>
          <w:szCs w:val="16"/>
        </w:rPr>
        <w:t xml:space="preserve"> </w:t>
      </w:r>
      <w:proofErr w:type="spellStart"/>
      <w:r w:rsidRPr="00B174FE">
        <w:rPr>
          <w:rFonts w:cs="Times New Roman"/>
          <w:i/>
          <w:color w:val="5F6B7A"/>
          <w:sz w:val="16"/>
          <w:szCs w:val="16"/>
        </w:rPr>
        <w:t>czytelny</w:t>
      </w:r>
      <w:proofErr w:type="spellEnd"/>
      <w:r w:rsidRPr="00B174FE">
        <w:rPr>
          <w:rFonts w:cs="Times New Roman"/>
          <w:i/>
          <w:color w:val="5F6B7A"/>
          <w:sz w:val="16"/>
          <w:szCs w:val="16"/>
        </w:rPr>
        <w:t xml:space="preserve"> </w:t>
      </w:r>
      <w:proofErr w:type="spellStart"/>
      <w:r w:rsidRPr="00B174FE">
        <w:rPr>
          <w:rFonts w:cs="Times New Roman"/>
          <w:i/>
          <w:color w:val="5F6B7A"/>
          <w:sz w:val="16"/>
          <w:szCs w:val="16"/>
        </w:rPr>
        <w:t>skan</w:t>
      </w:r>
      <w:proofErr w:type="spellEnd"/>
      <w:r w:rsidRPr="00B174FE">
        <w:rPr>
          <w:rFonts w:cs="Times New Roman"/>
          <w:i/>
          <w:color w:val="5F6B7A"/>
          <w:sz w:val="16"/>
          <w:szCs w:val="16"/>
        </w:rPr>
        <w:t>) albo podpisem kwalifikowanym lub zaufanym. Niewypełnienie pozycji obligatoryjnej może skutkować odrzuceniem oferty jako niezgodnej z zapytaniem.</w:t>
      </w:r>
    </w:p>
    <w:sectPr w:rsidR="00567AEF" w:rsidRPr="00B174FE" w:rsidSect="00034616">
      <w:headerReference w:type="default" r:id="rId8"/>
      <w:footerReference w:type="default" r:id="rId9"/>
      <w:pgSz w:w="11906" w:h="16838"/>
      <w:pgMar w:top="442" w:right="612" w:bottom="805" w:left="612" w:header="125" w:footer="91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543F62" w14:textId="77777777" w:rsidR="00694906" w:rsidRDefault="00694906">
      <w:pPr>
        <w:spacing w:after="0" w:line="240" w:lineRule="auto"/>
      </w:pPr>
      <w:r>
        <w:separator/>
      </w:r>
    </w:p>
  </w:endnote>
  <w:endnote w:type="continuationSeparator" w:id="0">
    <w:p w14:paraId="0997BD9E" w14:textId="77777777" w:rsidR="00694906" w:rsidRDefault="006949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6DD5CC" w14:textId="548E34A1" w:rsidR="00567AEF" w:rsidRDefault="00B174FE" w:rsidP="00B174FE">
    <w:pPr>
      <w:pStyle w:val="Stopka"/>
    </w:pPr>
    <w:r>
      <w:rPr>
        <w:noProof/>
      </w:rPr>
      <w:drawing>
        <wp:inline distT="0" distB="0" distL="0" distR="0" wp14:anchorId="6D2A9E37" wp14:editId="5F8C1D15">
          <wp:extent cx="6783070" cy="2345055"/>
          <wp:effectExtent l="0" t="0" r="0" b="0"/>
          <wp:docPr id="148478326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83070" cy="23450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A2BF42" w14:textId="77777777" w:rsidR="00694906" w:rsidRDefault="00694906">
      <w:pPr>
        <w:spacing w:after="0" w:line="240" w:lineRule="auto"/>
      </w:pPr>
      <w:r>
        <w:separator/>
      </w:r>
    </w:p>
  </w:footnote>
  <w:footnote w:type="continuationSeparator" w:id="0">
    <w:p w14:paraId="042B876D" w14:textId="77777777" w:rsidR="00694906" w:rsidRDefault="006949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883C0B" w14:textId="77777777" w:rsidR="00567AEF" w:rsidRDefault="00000000">
    <w:pPr>
      <w:pStyle w:val="Nagwek"/>
      <w:pBdr>
        <w:bottom w:val="single" w:sz="7" w:space="2" w:color="1674BE"/>
      </w:pBdr>
    </w:pPr>
    <w:r>
      <w:rPr>
        <w:b/>
        <w:color w:val="1674BE"/>
        <w:sz w:val="13"/>
      </w:rPr>
      <w:t>ZAŁĄCZNIK NR 2 DO REGULAMINU  |  FORMULARZ OFERTY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875774955">
    <w:abstractNumId w:val="8"/>
  </w:num>
  <w:num w:numId="2" w16cid:durableId="17314151">
    <w:abstractNumId w:val="6"/>
  </w:num>
  <w:num w:numId="3" w16cid:durableId="1806728013">
    <w:abstractNumId w:val="5"/>
  </w:num>
  <w:num w:numId="4" w16cid:durableId="283005254">
    <w:abstractNumId w:val="4"/>
  </w:num>
  <w:num w:numId="5" w16cid:durableId="1215697508">
    <w:abstractNumId w:val="7"/>
  </w:num>
  <w:num w:numId="6" w16cid:durableId="154420527">
    <w:abstractNumId w:val="3"/>
  </w:num>
  <w:num w:numId="7" w16cid:durableId="1641761846">
    <w:abstractNumId w:val="2"/>
  </w:num>
  <w:num w:numId="8" w16cid:durableId="1966696023">
    <w:abstractNumId w:val="1"/>
  </w:num>
  <w:num w:numId="9" w16cid:durableId="12755584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15074B"/>
    <w:rsid w:val="0029639D"/>
    <w:rsid w:val="002C5365"/>
    <w:rsid w:val="00326F90"/>
    <w:rsid w:val="00567AEF"/>
    <w:rsid w:val="005A10C3"/>
    <w:rsid w:val="00694906"/>
    <w:rsid w:val="00961C10"/>
    <w:rsid w:val="00AA1D8D"/>
    <w:rsid w:val="00B17313"/>
    <w:rsid w:val="00B174FE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E63CFF7"/>
  <w14:defaultImageDpi w14:val="300"/>
  <w15:docId w15:val="{30563903-EA53-4098-AA7C-457FE11EE3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rPr>
      <w:rFonts w:ascii="Times New Roman" w:eastAsia="Times New Roman" w:hAnsi="Times New Roman"/>
      <w:color w:val="1D2733"/>
      <w:sz w:val="1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29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15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SectionTitle">
    <w:name w:val="SectionTitle"/>
    <w:rPr>
      <w:rFonts w:ascii="Times New Roman" w:eastAsia="Times New Roman" w:hAnsi="Times New Roman"/>
      <w:sz w:val="17"/>
    </w:rPr>
  </w:style>
  <w:style w:type="paragraph" w:customStyle="1" w:styleId="Note">
    <w:name w:val="Note"/>
    <w:rPr>
      <w:rFonts w:ascii="Times New Roman" w:eastAsia="Times New Roman" w:hAnsi="Times New Roman"/>
      <w:sz w:val="1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405</Words>
  <Characters>2431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2831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2 – Formularz oferty: komplet mobilnego wyposażenia I.6</dc:title>
  <dc:subject>WBPS 2026 – zakup wyposażenia i pomocy dydaktycznych</dc:subject>
  <dc:creator>Stowarzyszenie Lokalna Grupa Rybacka Obra–Warta</dc:creator>
  <cp:keywords/>
  <dc:description>generated by python-docx</dc:description>
  <cp:lastModifiedBy>Kamil KS. Sieratowski</cp:lastModifiedBy>
  <cp:revision>3</cp:revision>
  <dcterms:created xsi:type="dcterms:W3CDTF">2013-12-23T23:15:00Z</dcterms:created>
  <dcterms:modified xsi:type="dcterms:W3CDTF">2026-09-10T07:48:00Z</dcterms:modified>
  <cp:category/>
</cp:coreProperties>
</file>